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0044254" name="019eee9e-e59f-7d5e-98af-030810506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766902" name="019eee9e-e59f-7d5e-98af-03081050626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978660"/>
                  <wp:effectExtent l="0" t="0" r="0" b="0"/>
                  <wp:docPr id="833953214" name="019ef066-171f-79a8-bff0-08440bcc1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405019" name="019ef066-171f-79a8-bff0-08440bcc192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97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2365723" name="019eef05-9ab3-7cd0-adff-cb3acc8753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973304" name="019eef05-9ab3-7cd0-adff-cb3acc87538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15372" name="019eef27-a90f-7676-b8ed-534aeb168b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676346" name="019eef27-a90f-7676-b8ed-534aeb168b7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667270" name="019eeea0-b0b5-701a-b524-008bc7d1f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753505" name="019eeea0-b0b5-701a-b524-008bc7d1f29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08924512" name="019eeee9-c48e-795c-b46b-261b2e230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279602" name="019eeee9-c48e-795c-b46b-261b2e230bc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54495161" name="019eef06-7689-7d15-a174-949cbb51b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225797" name="019eef06-7689-7d15-a174-949cbb51be7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48516590" name="019eeea2-3eb9-7ae9-a4d9-1c2c790f0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976718" name="019eeea2-3eb9-7ae9-a4d9-1c2c790f0d3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69267712" name="019eeea4-e995-7b3e-976e-13b3c9d56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085538" name="019eeea4-e995-7b3e-976e-13b3c9d5688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636389710" name="019eeeae-78c3-7949-abfe-97768aa8b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938586" name="019eeeae-78c3-7949-abfe-97768aa8ba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62740553" name="019eeeb7-b3e6-7dc3-a968-57c2100b99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475945" name="019eeeb7-b3e6-7dc3-a968-57c2100b995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57089346" name="019eeeec-54dd-7476-b40c-085f6e3c13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986290" name="019eeeec-54dd-7476-b40c-085f6e3c13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1281336" name="019eef09-2a04-796f-a93e-5a080ef7de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53837" name="019eef09-2a04-796f-a93e-5a080ef7de3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Wohnzimmer/Esszimmer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58738579" name="019eef16-4072-7c9b-96fc-b40ad136b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049797" name="019eef16-4072-7c9b-96fc-b40ad136b07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48165079" name="019eef26-62d4-7bef-84ee-05dcc147f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527143" name="019eef26-62d4-7bef-84ee-05dcc147feb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672130200" name="019eef35-ecec-7a49-845b-4cbc69ad62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923884" name="019eef35-ecec-7a49-845b-4cbc69ad62a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16075755" name="019eef45-5212-7c23-b6a1-22f14b725b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914787" name="019eef45-5212-7c23-b6a1-22f14b725bb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52864728" name="019eef4a-a98c-7320-996d-6ea2445ec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273185" name="019eef4a-a98c-7320-996d-6ea2445ece6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25103202" name="019eef63-676c-72d2-8ffe-5cf8b76329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279819" name="019eef63-676c-72d2-8ffe-5cf8b76329f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677514183" name="019eeea3-a393-78a8-af95-24ca8a933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052573" name="019eeea3-a393-78a8-af95-24ca8a93344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9984744" name="019eeea6-4664-71c4-80ad-5ff305632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187150" name="019eeea6-4664-71c4-80ad-5ff3056327c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1494317" name="019eeeaf-3c13-7728-8d45-05517d285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593426" name="019eeeaf-3c13-7728-8d45-05517d285a0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3983000" name="019eeeb8-9de6-7859-a3a5-ae1aeb6ee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277229" name="019eeeb8-9de6-7859-a3a5-ae1aeb6ee7e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4550692" name="019eeeec-ff13-734d-884b-416d16d5e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261762" name="019eeeec-ff13-734d-884b-416d16d5e4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1860687" name="019eef09-c2fc-77f9-bcc1-82d6db381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837986" name="019eef09-c2fc-77f9-bcc1-82d6db381db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Wohnzimmer/Esszimmer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6455488" name="019eef17-7687-775b-8092-8b39cd7231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027066" name="019eef17-7687-775b-8092-8b39cd7231a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4029469" name="019eef27-24c2-7daa-8245-52049a173b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620909" name="019eef27-24c2-7daa-8245-52049a173bd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650505" name="019eef36-9615-7ddd-923d-ec1edc850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789679" name="019eef36-9615-7ddd-923d-ec1edc850ec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918293" name="019eef46-6846-766c-a3b8-2c1e9b1eb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059644" name="019eef46-6846-766c-a3b8-2c1e9b1ebeb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0798883" name="019eef4b-44e5-76e3-8505-94f0406809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423219" name="019eef4b-44e5-76e3-8505-94f0406809e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5747908" name="019eeea7-faf8-7c16-a8e7-3e127dc656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151862" name="019eeea7-faf8-7c16-a8e7-3e127dc6567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56034127" name="019eeeea-b038-72be-9ef5-58d9e25eee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84468" name="019eeeea-b038-72be-9ef5-58d9e25eeed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09818238" name="019eef07-382d-7d4b-8d6b-533009224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190500" name="019eef07-382d-7d4b-8d6b-5330092243d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51694730" name="019eef28-5959-7056-8702-27db12927b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609426" name="019eef28-5959-7056-8702-27db12927bd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Duschkabine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577299" name="019eef47-615a-7c80-8b24-9537a43a4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794364" name="019eef47-615a-7c80-8b24-9537a43a401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7053331" name="019eeefe-b04f-7fda-a914-843c122014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388730" name="019eeefe-b04f-7fda-a914-843c1220143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Gusseisen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7263457" name="019eef02-ebc9-7bc5-82ca-f32993e116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834508" name="019eef02-ebc9-7bc5-82ca-f32993e116b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Asbest Schnurr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230090" name="019eef04-3764-75af-a861-18fea4f76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083747" name="019eef04-3764-75af-a861-18fea4f762e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2837443" name="019eef2b-1ecd-713a-9af0-950e298f02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019072" name="019eef2b-1ecd-713a-9af0-950e298f029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Geschoss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05305588" name="019eef37-40f2-7707-9177-b8b1ad7e3b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600516" name="019eef37-40f2-7707-9177-b8b1ad7e3bd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3002983" name="019eef43-8323-7e24-9f0b-baebf0ca7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075536" name="019eef43-8323-7e24-9f0b-baebf0ca744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5779419" name="019eef4c-51b1-7901-93c6-afd98ac8d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984177" name="019eef4c-51b1-7901-93c6-afd98ac8ddc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6645502" name="019eef54-8843-79d6-98cd-ab8aae139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141064" name="019eef54-8843-79d6-98cd-ab8aae139bcf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162514" name="019eef55-8b0a-77d7-a4a3-68a3cd61d4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163632" name="019eef55-8b0a-77d7-a4a3-68a3cd61d4a3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Kapfstrasse 4, Zürich 8032</w:t>
          </w:r>
        </w:p>
        <w:p>
          <w:pPr>
            <w:spacing w:before="0" w:after="0"/>
          </w:pPr>
          <w:r>
            <w:t>DN 1005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